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D58" w:rsidRDefault="005C18E4">
      <w:pPr>
        <w:jc w:val="center"/>
        <w:rPr>
          <w:b/>
          <w:sz w:val="28"/>
        </w:rPr>
      </w:pPr>
      <w:r>
        <w:rPr>
          <w:b/>
          <w:sz w:val="28"/>
        </w:rPr>
        <w:t xml:space="preserve">ADITI MAHAVIDYALAYA </w:t>
      </w:r>
    </w:p>
    <w:p w:rsidR="00122C64" w:rsidRDefault="005C18E4">
      <w:pPr>
        <w:jc w:val="center"/>
      </w:pPr>
      <w:r>
        <w:rPr>
          <w:b/>
          <w:sz w:val="28"/>
        </w:rPr>
        <w:t>B.A. PROGRAMME</w:t>
      </w:r>
      <w:r w:rsidR="00C97D58">
        <w:rPr>
          <w:b/>
          <w:sz w:val="28"/>
        </w:rPr>
        <w:t xml:space="preserve"> </w:t>
      </w:r>
      <w:r w:rsidR="00C97D58">
        <w:rPr>
          <w:b/>
          <w:sz w:val="28"/>
        </w:rPr>
        <w:t>TIME-TABLE 2026-2027</w:t>
      </w:r>
      <w:r>
        <w:rPr>
          <w:b/>
          <w:sz w:val="28"/>
        </w:rPr>
        <w:br/>
        <w:t xml:space="preserve">ROOM - C1 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33"/>
        <w:gridCol w:w="1203"/>
        <w:gridCol w:w="1502"/>
        <w:gridCol w:w="1502"/>
        <w:gridCol w:w="1502"/>
        <w:gridCol w:w="1502"/>
        <w:gridCol w:w="1502"/>
        <w:gridCol w:w="1502"/>
        <w:gridCol w:w="1502"/>
        <w:gridCol w:w="1502"/>
      </w:tblGrid>
      <w:tr w:rsidR="00122C64" w:rsidRPr="00D41B4A" w:rsidTr="000C41DC">
        <w:trPr>
          <w:trHeight w:val="420"/>
          <w:jc w:val="center"/>
        </w:trPr>
        <w:tc>
          <w:tcPr>
            <w:tcW w:w="1433" w:type="dxa"/>
            <w:vAlign w:val="center"/>
          </w:tcPr>
          <w:p w:rsidR="00122C64" w:rsidRPr="00D41B4A" w:rsidRDefault="005C18E4">
            <w:pPr>
              <w:jc w:val="center"/>
              <w:rPr>
                <w:sz w:val="22"/>
              </w:rPr>
            </w:pPr>
            <w:r w:rsidRPr="00D41B4A">
              <w:rPr>
                <w:b/>
                <w:sz w:val="22"/>
              </w:rPr>
              <w:t>DAY</w:t>
            </w:r>
          </w:p>
        </w:tc>
        <w:tc>
          <w:tcPr>
            <w:tcW w:w="1203" w:type="dxa"/>
            <w:vAlign w:val="center"/>
          </w:tcPr>
          <w:p w:rsidR="00122C64" w:rsidRPr="00D41B4A" w:rsidRDefault="005C18E4">
            <w:pPr>
              <w:jc w:val="center"/>
              <w:rPr>
                <w:sz w:val="22"/>
              </w:rPr>
            </w:pPr>
            <w:r w:rsidRPr="00D41B4A">
              <w:rPr>
                <w:b/>
                <w:sz w:val="22"/>
              </w:rPr>
              <w:t>I</w:t>
            </w:r>
          </w:p>
        </w:tc>
        <w:tc>
          <w:tcPr>
            <w:tcW w:w="1502" w:type="dxa"/>
            <w:vAlign w:val="center"/>
          </w:tcPr>
          <w:p w:rsidR="00122C64" w:rsidRPr="00D41B4A" w:rsidRDefault="005C18E4">
            <w:pPr>
              <w:jc w:val="center"/>
              <w:rPr>
                <w:sz w:val="22"/>
              </w:rPr>
            </w:pPr>
            <w:r w:rsidRPr="00D41B4A">
              <w:rPr>
                <w:b/>
                <w:sz w:val="22"/>
              </w:rPr>
              <w:t>II</w:t>
            </w:r>
          </w:p>
        </w:tc>
        <w:tc>
          <w:tcPr>
            <w:tcW w:w="1502" w:type="dxa"/>
            <w:vAlign w:val="center"/>
          </w:tcPr>
          <w:p w:rsidR="00122C64" w:rsidRPr="00D41B4A" w:rsidRDefault="005C18E4">
            <w:pPr>
              <w:jc w:val="center"/>
              <w:rPr>
                <w:sz w:val="22"/>
              </w:rPr>
            </w:pPr>
            <w:r w:rsidRPr="00D41B4A">
              <w:rPr>
                <w:b/>
                <w:sz w:val="22"/>
              </w:rPr>
              <w:t>III</w:t>
            </w:r>
          </w:p>
        </w:tc>
        <w:tc>
          <w:tcPr>
            <w:tcW w:w="1502" w:type="dxa"/>
            <w:vAlign w:val="center"/>
          </w:tcPr>
          <w:p w:rsidR="00122C64" w:rsidRPr="00D41B4A" w:rsidRDefault="005C18E4">
            <w:pPr>
              <w:jc w:val="center"/>
              <w:rPr>
                <w:sz w:val="22"/>
              </w:rPr>
            </w:pPr>
            <w:r w:rsidRPr="00D41B4A">
              <w:rPr>
                <w:b/>
                <w:sz w:val="22"/>
              </w:rPr>
              <w:t>IV</w:t>
            </w:r>
          </w:p>
        </w:tc>
        <w:tc>
          <w:tcPr>
            <w:tcW w:w="1502" w:type="dxa"/>
            <w:vAlign w:val="center"/>
          </w:tcPr>
          <w:p w:rsidR="00122C64" w:rsidRPr="00D41B4A" w:rsidRDefault="005C18E4">
            <w:pPr>
              <w:jc w:val="center"/>
              <w:rPr>
                <w:sz w:val="22"/>
              </w:rPr>
            </w:pPr>
            <w:r w:rsidRPr="00D41B4A">
              <w:rPr>
                <w:b/>
                <w:sz w:val="22"/>
              </w:rPr>
              <w:t>V</w:t>
            </w:r>
          </w:p>
        </w:tc>
        <w:tc>
          <w:tcPr>
            <w:tcW w:w="1502" w:type="dxa"/>
            <w:vAlign w:val="center"/>
          </w:tcPr>
          <w:p w:rsidR="00122C64" w:rsidRPr="00D41B4A" w:rsidRDefault="005C18E4">
            <w:pPr>
              <w:jc w:val="center"/>
              <w:rPr>
                <w:sz w:val="22"/>
              </w:rPr>
            </w:pPr>
            <w:r w:rsidRPr="00D41B4A">
              <w:rPr>
                <w:b/>
                <w:sz w:val="22"/>
              </w:rPr>
              <w:t>VI</w:t>
            </w:r>
          </w:p>
        </w:tc>
        <w:tc>
          <w:tcPr>
            <w:tcW w:w="1502" w:type="dxa"/>
            <w:vAlign w:val="center"/>
          </w:tcPr>
          <w:p w:rsidR="00122C64" w:rsidRPr="00D41B4A" w:rsidRDefault="005C18E4">
            <w:pPr>
              <w:jc w:val="center"/>
              <w:rPr>
                <w:sz w:val="22"/>
              </w:rPr>
            </w:pPr>
            <w:r w:rsidRPr="00D41B4A">
              <w:rPr>
                <w:b/>
                <w:sz w:val="22"/>
              </w:rPr>
              <w:t>VII</w:t>
            </w:r>
          </w:p>
        </w:tc>
        <w:tc>
          <w:tcPr>
            <w:tcW w:w="1502" w:type="dxa"/>
            <w:vAlign w:val="center"/>
          </w:tcPr>
          <w:p w:rsidR="00122C64" w:rsidRPr="00D41B4A" w:rsidRDefault="005C18E4">
            <w:pPr>
              <w:jc w:val="center"/>
              <w:rPr>
                <w:sz w:val="22"/>
              </w:rPr>
            </w:pPr>
            <w:r w:rsidRPr="00D41B4A">
              <w:rPr>
                <w:b/>
                <w:sz w:val="22"/>
              </w:rPr>
              <w:t>VIII</w:t>
            </w:r>
          </w:p>
        </w:tc>
        <w:tc>
          <w:tcPr>
            <w:tcW w:w="1502" w:type="dxa"/>
            <w:vAlign w:val="center"/>
          </w:tcPr>
          <w:p w:rsidR="00122C64" w:rsidRPr="00D41B4A" w:rsidRDefault="005C18E4">
            <w:pPr>
              <w:jc w:val="center"/>
              <w:rPr>
                <w:sz w:val="22"/>
              </w:rPr>
            </w:pPr>
            <w:r w:rsidRPr="00D41B4A">
              <w:rPr>
                <w:b/>
                <w:sz w:val="22"/>
              </w:rPr>
              <w:t>IX</w:t>
            </w:r>
          </w:p>
        </w:tc>
      </w:tr>
      <w:tr w:rsidR="00122C64" w:rsidRPr="00D41B4A" w:rsidTr="000C41DC">
        <w:trPr>
          <w:trHeight w:val="420"/>
          <w:jc w:val="center"/>
        </w:trPr>
        <w:tc>
          <w:tcPr>
            <w:tcW w:w="1433" w:type="dxa"/>
            <w:vAlign w:val="center"/>
          </w:tcPr>
          <w:p w:rsidR="00122C64" w:rsidRPr="00D41B4A" w:rsidRDefault="00122C64">
            <w:pPr>
              <w:jc w:val="center"/>
              <w:rPr>
                <w:sz w:val="22"/>
              </w:rPr>
            </w:pPr>
          </w:p>
        </w:tc>
        <w:tc>
          <w:tcPr>
            <w:tcW w:w="1203" w:type="dxa"/>
            <w:vAlign w:val="center"/>
          </w:tcPr>
          <w:p w:rsidR="00122C64" w:rsidRPr="00D41B4A" w:rsidRDefault="005C18E4">
            <w:pPr>
              <w:jc w:val="center"/>
              <w:rPr>
                <w:sz w:val="22"/>
              </w:rPr>
            </w:pPr>
            <w:r w:rsidRPr="00D41B4A">
              <w:rPr>
                <w:b/>
                <w:sz w:val="22"/>
              </w:rPr>
              <w:t>8:00-9:00</w:t>
            </w:r>
          </w:p>
        </w:tc>
        <w:tc>
          <w:tcPr>
            <w:tcW w:w="1502" w:type="dxa"/>
            <w:vAlign w:val="center"/>
          </w:tcPr>
          <w:p w:rsidR="00122C64" w:rsidRPr="00D41B4A" w:rsidRDefault="005C18E4">
            <w:pPr>
              <w:jc w:val="center"/>
              <w:rPr>
                <w:sz w:val="22"/>
              </w:rPr>
            </w:pPr>
            <w:r w:rsidRPr="00D41B4A">
              <w:rPr>
                <w:b/>
                <w:sz w:val="22"/>
              </w:rPr>
              <w:t>9:00-10:00</w:t>
            </w:r>
          </w:p>
        </w:tc>
        <w:tc>
          <w:tcPr>
            <w:tcW w:w="1502" w:type="dxa"/>
            <w:vAlign w:val="center"/>
          </w:tcPr>
          <w:p w:rsidR="00122C64" w:rsidRPr="00D41B4A" w:rsidRDefault="005C18E4">
            <w:pPr>
              <w:jc w:val="center"/>
              <w:rPr>
                <w:sz w:val="22"/>
              </w:rPr>
            </w:pPr>
            <w:r w:rsidRPr="00D41B4A">
              <w:rPr>
                <w:b/>
                <w:sz w:val="22"/>
              </w:rPr>
              <w:t>10:00-11:00</w:t>
            </w:r>
          </w:p>
        </w:tc>
        <w:tc>
          <w:tcPr>
            <w:tcW w:w="1502" w:type="dxa"/>
            <w:vAlign w:val="center"/>
          </w:tcPr>
          <w:p w:rsidR="00122C64" w:rsidRPr="00D41B4A" w:rsidRDefault="005C18E4">
            <w:pPr>
              <w:jc w:val="center"/>
              <w:rPr>
                <w:sz w:val="22"/>
              </w:rPr>
            </w:pPr>
            <w:r w:rsidRPr="00D41B4A">
              <w:rPr>
                <w:b/>
                <w:sz w:val="22"/>
              </w:rPr>
              <w:t>11:00-12:00</w:t>
            </w:r>
          </w:p>
        </w:tc>
        <w:tc>
          <w:tcPr>
            <w:tcW w:w="1502" w:type="dxa"/>
            <w:vAlign w:val="center"/>
          </w:tcPr>
          <w:p w:rsidR="00122C64" w:rsidRPr="00D41B4A" w:rsidRDefault="005C18E4">
            <w:pPr>
              <w:jc w:val="center"/>
              <w:rPr>
                <w:sz w:val="22"/>
              </w:rPr>
            </w:pPr>
            <w:r w:rsidRPr="00D41B4A">
              <w:rPr>
                <w:b/>
                <w:sz w:val="22"/>
              </w:rPr>
              <w:t>12:00-1:00</w:t>
            </w:r>
          </w:p>
        </w:tc>
        <w:tc>
          <w:tcPr>
            <w:tcW w:w="1502" w:type="dxa"/>
            <w:vAlign w:val="center"/>
          </w:tcPr>
          <w:p w:rsidR="00122C64" w:rsidRPr="00D41B4A" w:rsidRDefault="005C18E4">
            <w:pPr>
              <w:jc w:val="center"/>
              <w:rPr>
                <w:sz w:val="22"/>
              </w:rPr>
            </w:pPr>
            <w:r w:rsidRPr="00D41B4A">
              <w:rPr>
                <w:b/>
                <w:sz w:val="22"/>
              </w:rPr>
              <w:t>1:00-2:00</w:t>
            </w:r>
          </w:p>
        </w:tc>
        <w:tc>
          <w:tcPr>
            <w:tcW w:w="1502" w:type="dxa"/>
            <w:vAlign w:val="center"/>
          </w:tcPr>
          <w:p w:rsidR="00122C64" w:rsidRPr="00D41B4A" w:rsidRDefault="005C18E4">
            <w:pPr>
              <w:jc w:val="center"/>
              <w:rPr>
                <w:sz w:val="22"/>
              </w:rPr>
            </w:pPr>
            <w:r w:rsidRPr="00D41B4A">
              <w:rPr>
                <w:b/>
                <w:sz w:val="22"/>
              </w:rPr>
              <w:t>2:00-3:00</w:t>
            </w:r>
          </w:p>
        </w:tc>
        <w:tc>
          <w:tcPr>
            <w:tcW w:w="1502" w:type="dxa"/>
            <w:vAlign w:val="center"/>
          </w:tcPr>
          <w:p w:rsidR="00122C64" w:rsidRPr="00D41B4A" w:rsidRDefault="005C18E4">
            <w:pPr>
              <w:jc w:val="center"/>
              <w:rPr>
                <w:sz w:val="22"/>
              </w:rPr>
            </w:pPr>
            <w:r w:rsidRPr="00D41B4A">
              <w:rPr>
                <w:b/>
                <w:sz w:val="22"/>
              </w:rPr>
              <w:t>3:00-4:00</w:t>
            </w:r>
          </w:p>
        </w:tc>
        <w:tc>
          <w:tcPr>
            <w:tcW w:w="1502" w:type="dxa"/>
            <w:vAlign w:val="center"/>
          </w:tcPr>
          <w:p w:rsidR="00122C64" w:rsidRPr="00D41B4A" w:rsidRDefault="005C18E4">
            <w:pPr>
              <w:jc w:val="center"/>
              <w:rPr>
                <w:sz w:val="22"/>
              </w:rPr>
            </w:pPr>
            <w:r w:rsidRPr="00D41B4A">
              <w:rPr>
                <w:b/>
                <w:sz w:val="22"/>
              </w:rPr>
              <w:t>4:00-5:00</w:t>
            </w:r>
          </w:p>
        </w:tc>
      </w:tr>
      <w:tr w:rsidR="00122C64" w:rsidRPr="00D41B4A" w:rsidTr="000C41DC">
        <w:trPr>
          <w:trHeight w:val="420"/>
          <w:jc w:val="center"/>
        </w:trPr>
        <w:tc>
          <w:tcPr>
            <w:tcW w:w="1433" w:type="dxa"/>
            <w:vAlign w:val="center"/>
          </w:tcPr>
          <w:p w:rsidR="00122C64" w:rsidRPr="00C769A2" w:rsidRDefault="005C18E4">
            <w:pPr>
              <w:jc w:val="center"/>
              <w:rPr>
                <w:sz w:val="20"/>
                <w:szCs w:val="20"/>
              </w:rPr>
            </w:pPr>
            <w:r w:rsidRPr="00C769A2">
              <w:rPr>
                <w:b/>
                <w:sz w:val="20"/>
                <w:szCs w:val="20"/>
              </w:rPr>
              <w:t>MONDAY</w:t>
            </w:r>
          </w:p>
        </w:tc>
        <w:tc>
          <w:tcPr>
            <w:tcW w:w="1203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  <w:bookmarkStart w:id="0" w:name="_GoBack"/>
            <w:bookmarkEnd w:id="0"/>
          </w:p>
        </w:tc>
        <w:tc>
          <w:tcPr>
            <w:tcW w:w="1502" w:type="dxa"/>
            <w:vAlign w:val="center"/>
          </w:tcPr>
          <w:p w:rsidR="00002433" w:rsidRPr="00D41B4A" w:rsidRDefault="00002433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 xml:space="preserve">BA (P) I </w:t>
            </w:r>
            <w:proofErr w:type="spellStart"/>
            <w:r w:rsidRPr="00D41B4A">
              <w:rPr>
                <w:rFonts w:ascii="Times New Roman" w:hAnsi="Times New Roman" w:cs="Times New Roman"/>
                <w:b/>
                <w:sz w:val="22"/>
              </w:rPr>
              <w:t>Sem</w:t>
            </w:r>
            <w:proofErr w:type="spellEnd"/>
          </w:p>
          <w:p w:rsidR="00122C64" w:rsidRPr="00D41B4A" w:rsidRDefault="005C18E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MATHS-C1-SKY</w:t>
            </w: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D915F5" w:rsidRPr="00D41B4A" w:rsidRDefault="00D915F5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 xml:space="preserve">BA (P) V </w:t>
            </w:r>
            <w:proofErr w:type="spellStart"/>
            <w:r w:rsidRPr="00D41B4A">
              <w:rPr>
                <w:rFonts w:ascii="Times New Roman" w:hAnsi="Times New Roman" w:cs="Times New Roman"/>
                <w:b/>
                <w:sz w:val="22"/>
              </w:rPr>
              <w:t>Sem</w:t>
            </w:r>
            <w:proofErr w:type="spellEnd"/>
          </w:p>
          <w:p w:rsidR="00122C64" w:rsidRPr="00D41B4A" w:rsidRDefault="005C18E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HINDI-C1-A</w:t>
            </w:r>
          </w:p>
        </w:tc>
        <w:tc>
          <w:tcPr>
            <w:tcW w:w="1502" w:type="dxa"/>
            <w:vAlign w:val="center"/>
          </w:tcPr>
          <w:p w:rsidR="00002433" w:rsidRPr="00D41B4A" w:rsidRDefault="00002433" w:rsidP="00F4766F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 xml:space="preserve">BA (P) I </w:t>
            </w:r>
            <w:proofErr w:type="spellStart"/>
            <w:r w:rsidRPr="00D41B4A">
              <w:rPr>
                <w:rFonts w:ascii="Times New Roman" w:hAnsi="Times New Roman" w:cs="Times New Roman"/>
                <w:b/>
                <w:sz w:val="22"/>
              </w:rPr>
              <w:t>Sem</w:t>
            </w:r>
            <w:proofErr w:type="spellEnd"/>
          </w:p>
          <w:p w:rsidR="00122C64" w:rsidRPr="00D41B4A" w:rsidRDefault="005C18E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FL-C1</w:t>
            </w:r>
          </w:p>
        </w:tc>
        <w:tc>
          <w:tcPr>
            <w:tcW w:w="1502" w:type="dxa"/>
            <w:vAlign w:val="center"/>
          </w:tcPr>
          <w:p w:rsidR="007873AD" w:rsidRPr="00D41B4A" w:rsidRDefault="007873AD" w:rsidP="007873AD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 xml:space="preserve">BA (P) I </w:t>
            </w:r>
            <w:proofErr w:type="spellStart"/>
            <w:r w:rsidRPr="00D41B4A">
              <w:rPr>
                <w:rFonts w:ascii="Times New Roman" w:hAnsi="Times New Roman" w:cs="Times New Roman"/>
                <w:b/>
                <w:sz w:val="22"/>
              </w:rPr>
              <w:t>Sem</w:t>
            </w:r>
            <w:proofErr w:type="spellEnd"/>
          </w:p>
          <w:p w:rsidR="00122C64" w:rsidRPr="00D41B4A" w:rsidRDefault="005C18E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FL-C1</w:t>
            </w:r>
          </w:p>
        </w:tc>
        <w:tc>
          <w:tcPr>
            <w:tcW w:w="1502" w:type="dxa"/>
            <w:vAlign w:val="center"/>
          </w:tcPr>
          <w:p w:rsidR="006E1457" w:rsidRPr="00D41B4A" w:rsidRDefault="006E1457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 xml:space="preserve">BA (P) VII </w:t>
            </w:r>
            <w:proofErr w:type="spellStart"/>
            <w:r w:rsidRPr="00D41B4A">
              <w:rPr>
                <w:rFonts w:ascii="Times New Roman" w:hAnsi="Times New Roman" w:cs="Times New Roman"/>
                <w:b/>
                <w:sz w:val="22"/>
              </w:rPr>
              <w:t>Sem</w:t>
            </w:r>
            <w:proofErr w:type="spellEnd"/>
          </w:p>
          <w:p w:rsidR="00122C64" w:rsidRPr="00D41B4A" w:rsidRDefault="005C18E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HINDI-C1-SV</w:t>
            </w: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122C64" w:rsidRPr="00D41B4A" w:rsidTr="000C41DC">
        <w:trPr>
          <w:trHeight w:val="420"/>
          <w:jc w:val="center"/>
        </w:trPr>
        <w:tc>
          <w:tcPr>
            <w:tcW w:w="1433" w:type="dxa"/>
            <w:vAlign w:val="center"/>
          </w:tcPr>
          <w:p w:rsidR="00122C64" w:rsidRPr="00C769A2" w:rsidRDefault="005C18E4">
            <w:pPr>
              <w:jc w:val="center"/>
              <w:rPr>
                <w:sz w:val="20"/>
                <w:szCs w:val="20"/>
              </w:rPr>
            </w:pPr>
            <w:r w:rsidRPr="00C769A2">
              <w:rPr>
                <w:b/>
                <w:sz w:val="20"/>
                <w:szCs w:val="20"/>
              </w:rPr>
              <w:t>TUESDAY</w:t>
            </w:r>
          </w:p>
        </w:tc>
        <w:tc>
          <w:tcPr>
            <w:tcW w:w="1203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3B3248" w:rsidRPr="00D41B4A" w:rsidRDefault="003B3248" w:rsidP="003B3248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 xml:space="preserve">BA (P) V </w:t>
            </w:r>
            <w:proofErr w:type="spellStart"/>
            <w:r w:rsidRPr="00D41B4A">
              <w:rPr>
                <w:rFonts w:ascii="Times New Roman" w:hAnsi="Times New Roman" w:cs="Times New Roman"/>
                <w:b/>
                <w:sz w:val="22"/>
              </w:rPr>
              <w:t>Sem</w:t>
            </w:r>
            <w:proofErr w:type="spellEnd"/>
          </w:p>
          <w:p w:rsidR="00122C64" w:rsidRPr="00D41B4A" w:rsidRDefault="005C18E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MATHS-C1-RM</w:t>
            </w:r>
          </w:p>
        </w:tc>
        <w:tc>
          <w:tcPr>
            <w:tcW w:w="1502" w:type="dxa"/>
            <w:vAlign w:val="center"/>
          </w:tcPr>
          <w:p w:rsidR="0030213C" w:rsidRPr="00D41B4A" w:rsidRDefault="0030213C" w:rsidP="0030213C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 xml:space="preserve">BA (P) V </w:t>
            </w:r>
            <w:proofErr w:type="spellStart"/>
            <w:r w:rsidRPr="00D41B4A">
              <w:rPr>
                <w:rFonts w:ascii="Times New Roman" w:hAnsi="Times New Roman" w:cs="Times New Roman"/>
                <w:b/>
                <w:sz w:val="22"/>
              </w:rPr>
              <w:t>Sem</w:t>
            </w:r>
            <w:proofErr w:type="spellEnd"/>
          </w:p>
          <w:p w:rsidR="00122C64" w:rsidRPr="00D41B4A" w:rsidRDefault="005C18E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MATHS-C1-SS</w:t>
            </w:r>
          </w:p>
        </w:tc>
        <w:tc>
          <w:tcPr>
            <w:tcW w:w="1502" w:type="dxa"/>
            <w:vAlign w:val="center"/>
          </w:tcPr>
          <w:p w:rsidR="00DC7C1A" w:rsidRPr="00D41B4A" w:rsidRDefault="00DC7C1A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 xml:space="preserve">BA (P) III </w:t>
            </w:r>
            <w:proofErr w:type="spellStart"/>
            <w:r w:rsidRPr="00D41B4A">
              <w:rPr>
                <w:rFonts w:ascii="Times New Roman" w:hAnsi="Times New Roman" w:cs="Times New Roman"/>
                <w:b/>
                <w:sz w:val="22"/>
              </w:rPr>
              <w:t>Sem</w:t>
            </w:r>
            <w:proofErr w:type="spellEnd"/>
          </w:p>
          <w:p w:rsidR="00122C64" w:rsidRPr="00D41B4A" w:rsidRDefault="005C18E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MATHS-C1-RM</w:t>
            </w:r>
          </w:p>
        </w:tc>
        <w:tc>
          <w:tcPr>
            <w:tcW w:w="1502" w:type="dxa"/>
            <w:vAlign w:val="center"/>
          </w:tcPr>
          <w:p w:rsidR="006E1457" w:rsidRPr="00D41B4A" w:rsidRDefault="006E1457" w:rsidP="006E1457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 xml:space="preserve">BA (P) VII </w:t>
            </w:r>
            <w:proofErr w:type="spellStart"/>
            <w:r w:rsidRPr="00D41B4A">
              <w:rPr>
                <w:rFonts w:ascii="Times New Roman" w:hAnsi="Times New Roman" w:cs="Times New Roman"/>
                <w:b/>
                <w:sz w:val="22"/>
              </w:rPr>
              <w:t>Sem</w:t>
            </w:r>
            <w:proofErr w:type="spellEnd"/>
          </w:p>
          <w:p w:rsidR="00122C64" w:rsidRPr="00D41B4A" w:rsidRDefault="005C18E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HINDI-C1-SV</w:t>
            </w:r>
          </w:p>
        </w:tc>
        <w:tc>
          <w:tcPr>
            <w:tcW w:w="1502" w:type="dxa"/>
            <w:vAlign w:val="center"/>
          </w:tcPr>
          <w:p w:rsidR="00E9280E" w:rsidRPr="00D41B4A" w:rsidRDefault="00E9280E" w:rsidP="00E9280E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 xml:space="preserve">BA (P) VII </w:t>
            </w:r>
            <w:proofErr w:type="spellStart"/>
            <w:r w:rsidRPr="00D41B4A">
              <w:rPr>
                <w:rFonts w:ascii="Times New Roman" w:hAnsi="Times New Roman" w:cs="Times New Roman"/>
                <w:b/>
                <w:sz w:val="22"/>
              </w:rPr>
              <w:t>Sem</w:t>
            </w:r>
            <w:proofErr w:type="spellEnd"/>
          </w:p>
          <w:p w:rsidR="00122C64" w:rsidRPr="00D41B4A" w:rsidRDefault="005C18E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POL SCI-C1-AS</w:t>
            </w:r>
          </w:p>
        </w:tc>
        <w:tc>
          <w:tcPr>
            <w:tcW w:w="1502" w:type="dxa"/>
            <w:vAlign w:val="center"/>
          </w:tcPr>
          <w:p w:rsidR="000E1A5B" w:rsidRPr="00D41B4A" w:rsidRDefault="000E1A5B" w:rsidP="000E1A5B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 xml:space="preserve">BA (P) VII </w:t>
            </w:r>
            <w:proofErr w:type="spellStart"/>
            <w:r w:rsidRPr="00D41B4A">
              <w:rPr>
                <w:rFonts w:ascii="Times New Roman" w:hAnsi="Times New Roman" w:cs="Times New Roman"/>
                <w:b/>
                <w:sz w:val="22"/>
              </w:rPr>
              <w:t>Sem</w:t>
            </w:r>
            <w:proofErr w:type="spellEnd"/>
          </w:p>
          <w:p w:rsidR="00122C64" w:rsidRPr="00D41B4A" w:rsidRDefault="005C18E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HINDI-C1-T</w:t>
            </w: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122C64" w:rsidRPr="00D41B4A" w:rsidTr="000C41DC">
        <w:trPr>
          <w:trHeight w:val="420"/>
          <w:jc w:val="center"/>
        </w:trPr>
        <w:tc>
          <w:tcPr>
            <w:tcW w:w="1433" w:type="dxa"/>
            <w:vAlign w:val="center"/>
          </w:tcPr>
          <w:p w:rsidR="00122C64" w:rsidRPr="00C769A2" w:rsidRDefault="005C18E4">
            <w:pPr>
              <w:jc w:val="center"/>
              <w:rPr>
                <w:sz w:val="20"/>
                <w:szCs w:val="20"/>
              </w:rPr>
            </w:pPr>
            <w:r w:rsidRPr="00C769A2">
              <w:rPr>
                <w:b/>
                <w:sz w:val="20"/>
                <w:szCs w:val="20"/>
              </w:rPr>
              <w:t>WEDNESDAY</w:t>
            </w:r>
          </w:p>
        </w:tc>
        <w:tc>
          <w:tcPr>
            <w:tcW w:w="1203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A77809" w:rsidRPr="00D41B4A" w:rsidRDefault="00A77809" w:rsidP="00A7780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 xml:space="preserve">BA (P) V </w:t>
            </w:r>
            <w:proofErr w:type="spellStart"/>
            <w:r w:rsidRPr="00D41B4A">
              <w:rPr>
                <w:rFonts w:ascii="Times New Roman" w:hAnsi="Times New Roman" w:cs="Times New Roman"/>
                <w:b/>
                <w:sz w:val="22"/>
              </w:rPr>
              <w:t>Sem</w:t>
            </w:r>
            <w:proofErr w:type="spellEnd"/>
          </w:p>
          <w:p w:rsidR="00122C64" w:rsidRPr="00D41B4A" w:rsidRDefault="005C18E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MATHS-C1-SS</w:t>
            </w:r>
          </w:p>
        </w:tc>
        <w:tc>
          <w:tcPr>
            <w:tcW w:w="1502" w:type="dxa"/>
            <w:vAlign w:val="center"/>
          </w:tcPr>
          <w:p w:rsidR="0068194B" w:rsidRPr="00D41B4A" w:rsidRDefault="0068194B" w:rsidP="0068194B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 xml:space="preserve">BA (P) V </w:t>
            </w:r>
            <w:proofErr w:type="spellStart"/>
            <w:r w:rsidRPr="00D41B4A">
              <w:rPr>
                <w:rFonts w:ascii="Times New Roman" w:hAnsi="Times New Roman" w:cs="Times New Roman"/>
                <w:b/>
                <w:sz w:val="22"/>
              </w:rPr>
              <w:t>Sem</w:t>
            </w:r>
            <w:proofErr w:type="spellEnd"/>
          </w:p>
          <w:p w:rsidR="00122C64" w:rsidRPr="00D41B4A" w:rsidRDefault="005C18E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MATHS-C1-SS</w:t>
            </w:r>
          </w:p>
        </w:tc>
        <w:tc>
          <w:tcPr>
            <w:tcW w:w="1502" w:type="dxa"/>
            <w:vAlign w:val="center"/>
          </w:tcPr>
          <w:p w:rsidR="0077630C" w:rsidRPr="00D41B4A" w:rsidRDefault="0077630C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 xml:space="preserve">BA (P) III </w:t>
            </w:r>
            <w:proofErr w:type="spellStart"/>
            <w:r w:rsidRPr="00D41B4A">
              <w:rPr>
                <w:rFonts w:ascii="Times New Roman" w:hAnsi="Times New Roman" w:cs="Times New Roman"/>
                <w:b/>
                <w:sz w:val="22"/>
              </w:rPr>
              <w:t>Sem</w:t>
            </w:r>
            <w:proofErr w:type="spellEnd"/>
          </w:p>
          <w:p w:rsidR="00122C64" w:rsidRPr="00D41B4A" w:rsidRDefault="005C18E4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ENG T-C1-NK</w:t>
            </w:r>
          </w:p>
          <w:p w:rsidR="00BC5166" w:rsidRPr="00D41B4A" w:rsidRDefault="00BC5166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  <w:p w:rsidR="00BC5166" w:rsidRPr="00D41B4A" w:rsidRDefault="00BC5166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  <w:p w:rsidR="00122C64" w:rsidRPr="00D41B4A" w:rsidRDefault="00122C64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122C64" w:rsidRPr="00D41B4A" w:rsidTr="000C41DC">
        <w:trPr>
          <w:trHeight w:val="420"/>
          <w:jc w:val="center"/>
        </w:trPr>
        <w:tc>
          <w:tcPr>
            <w:tcW w:w="1433" w:type="dxa"/>
            <w:vAlign w:val="center"/>
          </w:tcPr>
          <w:p w:rsidR="00122C64" w:rsidRPr="00C769A2" w:rsidRDefault="005C18E4">
            <w:pPr>
              <w:jc w:val="center"/>
              <w:rPr>
                <w:sz w:val="20"/>
                <w:szCs w:val="20"/>
              </w:rPr>
            </w:pPr>
            <w:r w:rsidRPr="00C769A2">
              <w:rPr>
                <w:b/>
                <w:sz w:val="20"/>
                <w:szCs w:val="20"/>
              </w:rPr>
              <w:t>THURSDAY</w:t>
            </w:r>
          </w:p>
        </w:tc>
        <w:tc>
          <w:tcPr>
            <w:tcW w:w="1203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D45E18" w:rsidRPr="00D41B4A" w:rsidRDefault="00D45E18" w:rsidP="00632867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 xml:space="preserve">BA (P) III </w:t>
            </w:r>
            <w:proofErr w:type="spellStart"/>
            <w:r w:rsidRPr="00D41B4A">
              <w:rPr>
                <w:rFonts w:ascii="Times New Roman" w:hAnsi="Times New Roman" w:cs="Times New Roman"/>
                <w:b/>
                <w:sz w:val="22"/>
              </w:rPr>
              <w:t>Sem</w:t>
            </w:r>
            <w:proofErr w:type="spellEnd"/>
          </w:p>
          <w:p w:rsidR="00122C64" w:rsidRPr="00D41B4A" w:rsidRDefault="005C18E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CPL BCOM-C1-SD</w:t>
            </w: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122C64" w:rsidRPr="00D41B4A" w:rsidTr="000C41DC">
        <w:trPr>
          <w:trHeight w:val="420"/>
          <w:jc w:val="center"/>
        </w:trPr>
        <w:tc>
          <w:tcPr>
            <w:tcW w:w="1433" w:type="dxa"/>
            <w:vAlign w:val="center"/>
          </w:tcPr>
          <w:p w:rsidR="00122C64" w:rsidRPr="00C769A2" w:rsidRDefault="005C18E4">
            <w:pPr>
              <w:jc w:val="center"/>
              <w:rPr>
                <w:sz w:val="20"/>
                <w:szCs w:val="20"/>
              </w:rPr>
            </w:pPr>
            <w:r w:rsidRPr="00C769A2">
              <w:rPr>
                <w:b/>
                <w:sz w:val="20"/>
                <w:szCs w:val="20"/>
              </w:rPr>
              <w:t>FRIDAY</w:t>
            </w:r>
          </w:p>
        </w:tc>
        <w:tc>
          <w:tcPr>
            <w:tcW w:w="1203" w:type="dxa"/>
            <w:vAlign w:val="center"/>
          </w:tcPr>
          <w:p w:rsidR="00122C64" w:rsidRPr="00D41B4A" w:rsidRDefault="00122C64">
            <w:pPr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FD27BC" w:rsidRPr="00D41B4A" w:rsidRDefault="00FD27BC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BA (P) VII Sem</w:t>
            </w:r>
          </w:p>
          <w:p w:rsidR="00122C64" w:rsidRPr="00D41B4A" w:rsidRDefault="005C18E4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HIN-C1-SV</w:t>
            </w:r>
          </w:p>
          <w:p w:rsidR="00122C64" w:rsidRPr="00D41B4A" w:rsidRDefault="00122C64" w:rsidP="00E0273C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00146E" w:rsidRPr="00D41B4A" w:rsidRDefault="0000146E" w:rsidP="0000146E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 xml:space="preserve">BA (P) VII </w:t>
            </w:r>
            <w:proofErr w:type="spellStart"/>
            <w:r w:rsidRPr="00D41B4A">
              <w:rPr>
                <w:rFonts w:ascii="Times New Roman" w:hAnsi="Times New Roman" w:cs="Times New Roman"/>
                <w:b/>
                <w:sz w:val="22"/>
              </w:rPr>
              <w:t>Sem</w:t>
            </w:r>
            <w:proofErr w:type="spellEnd"/>
          </w:p>
          <w:p w:rsidR="00122C64" w:rsidRPr="00D41B4A" w:rsidRDefault="005C18E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HINDI-C1-SV</w:t>
            </w:r>
          </w:p>
        </w:tc>
        <w:tc>
          <w:tcPr>
            <w:tcW w:w="1502" w:type="dxa"/>
            <w:vAlign w:val="center"/>
          </w:tcPr>
          <w:p w:rsidR="0097514A" w:rsidRPr="00D41B4A" w:rsidRDefault="0097514A" w:rsidP="0097514A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 xml:space="preserve">BA (P) VII </w:t>
            </w:r>
            <w:proofErr w:type="spellStart"/>
            <w:r w:rsidRPr="00D41B4A">
              <w:rPr>
                <w:rFonts w:ascii="Times New Roman" w:hAnsi="Times New Roman" w:cs="Times New Roman"/>
                <w:b/>
                <w:sz w:val="22"/>
              </w:rPr>
              <w:t>Sem</w:t>
            </w:r>
            <w:proofErr w:type="spellEnd"/>
          </w:p>
          <w:p w:rsidR="00122C64" w:rsidRPr="00D41B4A" w:rsidRDefault="005C18E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HINDI-C1-T</w:t>
            </w:r>
          </w:p>
        </w:tc>
        <w:tc>
          <w:tcPr>
            <w:tcW w:w="1502" w:type="dxa"/>
            <w:vAlign w:val="center"/>
          </w:tcPr>
          <w:p w:rsidR="00695D9A" w:rsidRPr="00D41B4A" w:rsidRDefault="00695D9A" w:rsidP="00695D9A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 xml:space="preserve">BA (P) VII </w:t>
            </w:r>
            <w:proofErr w:type="spellStart"/>
            <w:r w:rsidRPr="00D41B4A">
              <w:rPr>
                <w:rFonts w:ascii="Times New Roman" w:hAnsi="Times New Roman" w:cs="Times New Roman"/>
                <w:b/>
                <w:sz w:val="22"/>
              </w:rPr>
              <w:t>Sem</w:t>
            </w:r>
            <w:proofErr w:type="spellEnd"/>
          </w:p>
          <w:p w:rsidR="00122C64" w:rsidRPr="00D41B4A" w:rsidRDefault="005C18E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HND-C1-T</w:t>
            </w: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</w:tr>
      <w:tr w:rsidR="00122C64" w:rsidRPr="00D41B4A" w:rsidTr="000C41DC">
        <w:trPr>
          <w:trHeight w:val="420"/>
          <w:jc w:val="center"/>
        </w:trPr>
        <w:tc>
          <w:tcPr>
            <w:tcW w:w="1433" w:type="dxa"/>
            <w:vAlign w:val="center"/>
          </w:tcPr>
          <w:p w:rsidR="00122C64" w:rsidRPr="00C769A2" w:rsidRDefault="005C18E4">
            <w:pPr>
              <w:jc w:val="center"/>
              <w:rPr>
                <w:sz w:val="20"/>
                <w:szCs w:val="20"/>
              </w:rPr>
            </w:pPr>
            <w:r w:rsidRPr="00C769A2">
              <w:rPr>
                <w:b/>
                <w:sz w:val="20"/>
                <w:szCs w:val="20"/>
              </w:rPr>
              <w:t>SATURDAY</w:t>
            </w:r>
          </w:p>
        </w:tc>
        <w:tc>
          <w:tcPr>
            <w:tcW w:w="1203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122C64" w:rsidRPr="00D41B4A" w:rsidRDefault="00122C64">
            <w:pPr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1502" w:type="dxa"/>
            <w:vAlign w:val="center"/>
          </w:tcPr>
          <w:p w:rsidR="00A13D29" w:rsidRPr="00D41B4A" w:rsidRDefault="00A13D29" w:rsidP="00A13D29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 xml:space="preserve">BA (P) V </w:t>
            </w:r>
            <w:proofErr w:type="spellStart"/>
            <w:r w:rsidRPr="00D41B4A">
              <w:rPr>
                <w:rFonts w:ascii="Times New Roman" w:hAnsi="Times New Roman" w:cs="Times New Roman"/>
                <w:b/>
                <w:sz w:val="22"/>
              </w:rPr>
              <w:t>Sem</w:t>
            </w:r>
            <w:proofErr w:type="spellEnd"/>
          </w:p>
          <w:p w:rsidR="00122C64" w:rsidRPr="00D41B4A" w:rsidRDefault="005C18E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HINDI-C1-A</w:t>
            </w:r>
          </w:p>
        </w:tc>
        <w:tc>
          <w:tcPr>
            <w:tcW w:w="1502" w:type="dxa"/>
            <w:vAlign w:val="center"/>
          </w:tcPr>
          <w:p w:rsidR="007013F4" w:rsidRPr="00D41B4A" w:rsidRDefault="007013F4" w:rsidP="007013F4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 xml:space="preserve">BA (P) V </w:t>
            </w:r>
            <w:proofErr w:type="spellStart"/>
            <w:r w:rsidRPr="00D41B4A">
              <w:rPr>
                <w:rFonts w:ascii="Times New Roman" w:hAnsi="Times New Roman" w:cs="Times New Roman"/>
                <w:b/>
                <w:sz w:val="22"/>
              </w:rPr>
              <w:t>Sem</w:t>
            </w:r>
            <w:proofErr w:type="spellEnd"/>
          </w:p>
          <w:p w:rsidR="00122C64" w:rsidRPr="00D41B4A" w:rsidRDefault="005C18E4">
            <w:pPr>
              <w:jc w:val="center"/>
              <w:rPr>
                <w:rFonts w:ascii="Times New Roman" w:hAnsi="Times New Roman" w:cs="Times New Roman"/>
                <w:sz w:val="22"/>
              </w:rPr>
            </w:pPr>
            <w:r w:rsidRPr="00D41B4A">
              <w:rPr>
                <w:rFonts w:ascii="Times New Roman" w:hAnsi="Times New Roman" w:cs="Times New Roman"/>
                <w:b/>
                <w:sz w:val="22"/>
              </w:rPr>
              <w:t>HINDI-C1-A</w:t>
            </w:r>
          </w:p>
        </w:tc>
      </w:tr>
    </w:tbl>
    <w:p w:rsidR="005C18E4" w:rsidRDefault="005C18E4"/>
    <w:sectPr w:rsidR="005C18E4" w:rsidSect="00034616">
      <w:pgSz w:w="16834" w:h="11909" w:orient="landscape"/>
      <w:pgMar w:top="454" w:right="397" w:bottom="454" w:left="3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0146E"/>
    <w:rsid w:val="00002433"/>
    <w:rsid w:val="00034616"/>
    <w:rsid w:val="0006063C"/>
    <w:rsid w:val="000C41DC"/>
    <w:rsid w:val="000E1A5B"/>
    <w:rsid w:val="00122C64"/>
    <w:rsid w:val="0015074B"/>
    <w:rsid w:val="0029639D"/>
    <w:rsid w:val="002D73BC"/>
    <w:rsid w:val="0030213C"/>
    <w:rsid w:val="00326F90"/>
    <w:rsid w:val="003B3248"/>
    <w:rsid w:val="00533C1D"/>
    <w:rsid w:val="00571F8E"/>
    <w:rsid w:val="005C18E4"/>
    <w:rsid w:val="00626758"/>
    <w:rsid w:val="00632867"/>
    <w:rsid w:val="0068194B"/>
    <w:rsid w:val="00695D9A"/>
    <w:rsid w:val="006E1457"/>
    <w:rsid w:val="007013F4"/>
    <w:rsid w:val="0077630C"/>
    <w:rsid w:val="007873AD"/>
    <w:rsid w:val="00935CBE"/>
    <w:rsid w:val="0097514A"/>
    <w:rsid w:val="00A13D29"/>
    <w:rsid w:val="00A77809"/>
    <w:rsid w:val="00AA1D8D"/>
    <w:rsid w:val="00B47730"/>
    <w:rsid w:val="00BC5166"/>
    <w:rsid w:val="00C769A2"/>
    <w:rsid w:val="00C97D58"/>
    <w:rsid w:val="00CB0664"/>
    <w:rsid w:val="00D41B4A"/>
    <w:rsid w:val="00D45E18"/>
    <w:rsid w:val="00D915F5"/>
    <w:rsid w:val="00DC7C1A"/>
    <w:rsid w:val="00E0273C"/>
    <w:rsid w:val="00E9280E"/>
    <w:rsid w:val="00EB3045"/>
    <w:rsid w:val="00F4766F"/>
    <w:rsid w:val="00F96C11"/>
    <w:rsid w:val="00FC693F"/>
    <w:rsid w:val="00FD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6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D6FD83B-ACE0-46C3-B27F-252C95F86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824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Nandini Kumar</cp:lastModifiedBy>
  <cp:revision>35</cp:revision>
  <dcterms:created xsi:type="dcterms:W3CDTF">2013-12-23T23:15:00Z</dcterms:created>
  <dcterms:modified xsi:type="dcterms:W3CDTF">2026-09-06T17:01:00Z</dcterms:modified>
  <cp:category/>
</cp:coreProperties>
</file>